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/ 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6123768" name="019e8806-2a96-7474-91b1-729d6d8113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345844" name="019e8806-2a96-7474-91b1-729d6d81138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6905886" name="019e8808-a8fc-7f2c-b5fa-716e50e5b7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461557" name="019e8808-a8fc-7f2c-b5fa-716e50e5b77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7868667" name="019e8803-d275-7967-b3c5-5a00e51a3b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188232" name="019e8803-d275-7967-b3c5-5a00e51a3b4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837534" name="019e880b-97a1-70c2-b50b-0ad1a68e6b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509833" name="019e880b-97a1-70c2-b50b-0ad1a68e6b8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3257146" name="019e8818-c629-70af-bf0f-ccc4f2a50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067570" name="019e8818-c629-70af-bf0f-ccc4f2a5022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2821623" name="019e8827-2235-7aa1-be7c-e2f2decb27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662224" name="019e8827-2235-7aa1-be7c-e2f2decb27e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6955044" name="019e882b-6946-7a1f-bf99-67869ee682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736389" name="019e882b-6946-7a1f-bf99-67869ee6824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4145837" name="019e8837-e6eb-735d-8dc5-696ec87d7e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930318" name="019e8837-e6eb-735d-8dc5-696ec87d7ef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9684947" name="019e8819-5ef5-7c29-80a0-b760ec6587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323348" name="019e8819-5ef5-7c29-80a0-b760ec65873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6737490" name="019e8831-9dd2-70b6-be59-a97d469fb1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681747" name="019e8831-9dd2-70b6-be59-a97d469fb1f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9202487" name="019e880e-7ecf-7b8b-8e41-35121aab6a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377809" name="019e880e-7ecf-7b8b-8e41-35121aab6ae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7192128" name="019e8831-2f97-7d2e-9eda-2a79693f05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47056" name="019e8831-2f97-7d2e-9eda-2a79693f050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3829217" name="019e87ee-40c7-70e9-9bdb-314107c99b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888727" name="019e87ee-40c7-70e9-9bdb-314107c99b6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8300915" name="019e8814-ab23-7ad6-b619-99b1bea7bb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868422" name="019e8814-ab23-7ad6-b619-99b1bea7bb6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0216814" name="019e8816-d6c3-73d2-8539-0c46b55aec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672579" name="019e8816-d6c3-73d2-8539-0c46b55aec5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8884609" name="019e8820-65e1-7c89-9ef6-6d2f58b9a2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256634" name="019e8820-65e1-7c89-9ef6-6d2f58b9a2c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7333646" name="019e8824-f945-75dc-8083-b856d0f7f0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22013" name="019e8824-f945-75dc-8083-b856d0f7f04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0379062" name="019e8810-2c0b-77d9-8ab0-68c33c804f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753732" name="019e8810-2c0b-77d9-8ab0-68c33c804fa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Leumweg 2, 7323 Vilters-Wangs</w:t>
          </w:r>
        </w:p>
        <w:p>
          <w:pPr>
            <w:spacing w:before="0" w:after="0"/>
          </w:pPr>
          <w:r>
            <w:t>955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